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1440616" name="12ba710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485262" name="12ba7100-072c-11f1-965b-f33112f3acb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6491265" name="ddc9d1f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41405" name="ddc9d1f0-072d-11f1-965b-f33112f3acb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4575494" name="090ca63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506617" name="090ca630-072e-11f1-965b-f33112f3acb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8278477" name="320da0c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721986" name="320da0c0-072e-11f1-965b-f33112f3ac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4267593" name="abc8a72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164793" name="abc8a720-072e-11f1-965b-f33112f3acb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3745784" name="96edcb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524492" name="96edcbe0-072f-11f1-965b-f33112f3acb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531404" name="d9b681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698970" name="d9b681b0-072f-11f1-965b-f33112f3acb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40137" name="9669ee8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351703" name="9669ee80-0732-11f1-965b-f33112f3acb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650575" name="adf6fc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352415" name="adf6fc00-0732-11f1-965b-f33112f3acb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2042419" name="6c4984c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89359" name="6c4984c0-0733-11f1-965b-f33112f3ac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410437" name="968b1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919914" name="968b15a0-0733-11f1-965b-f33112f3acb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 12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5650159" name="ef8460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32595" name="ef8460c0-0734-11f1-965b-f33112f3acb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 12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2282376" name="0761ff4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170755" name="0761ff40-0735-11f1-965b-f33112f3acb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14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0803909" name="2885341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088300" name="28853410-0737-11f1-965b-f33112f3ac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14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986860" name="3b1a489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40968" name="3b1a4890-0737-11f1-965b-f33112f3ac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6660746" name="c07349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238788" name="c07349a0-0738-11f1-965b-f33112f3acb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052017" name="d78115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027825" name="d7811500-0738-11f1-965b-f33112f3ac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022595" name="4c9501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6709" name="4c950180-0739-11f1-965b-f33112f3ac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2388690" name="5f19743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548095" name="5f197430-0739-11f1-965b-f33112f3acb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085384" name="0d1e78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617903" name="0d1e7860-0743-11f1-965b-f33112f3ac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5306298" name="1cefd90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68289" name="1cefd900-0743-11f1-965b-f33112f3acb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9428036" name="4401914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75349" name="44019140-0744-11f1-965b-f33112f3acb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670230" name="67264d5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00643" name="67264d50-0744-11f1-965b-f33112f3ac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9496409" name="283536f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71764" name="283536f0-0745-11f1-965b-f33112f3acb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3986438" name="40ec93a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84083" name="40ec93a0-0745-11f1-965b-f33112f3ac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109792" name="215f12a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384113" name="215f12a0-0746-11f1-965b-f33112f3acb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9049069" name="3a382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492657" name="3a382820-0746-11f1-965b-f33112f3acb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8592846" name="fdbc7e9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812238" name="fdbc7e90-0746-11f1-965b-f33112f3acb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4078503" name="15009c3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359826" name="15009c30-0747-11f1-965b-f33112f3a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8868658" name="6fd277e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215689" name="6fd277e0-0748-11f1-965b-f33112f3acb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753626" name="807ad79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85073" name="807ad790-0748-11f1-965b-f33112f3acb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312730" name="c567295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01457" name="c5672950-074b-11f1-965b-f33112f3acb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1823461" name="d6f925b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540595" name="d6f925b0-074b-11f1-965b-f33112f3acb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20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371606" name="f218f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508006" name="f218f6e0-074b-11f1-965b-f33112f3acb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4064630" name="940b22b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48885" name="940b22b0-074d-11f1-965b-f33112f3ac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6162196" name="ba03230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75436" name="ba032300-074d-11f1-965b-f33112f3acb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8644536" name="028992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294580" name="028992d0-074e-11f1-965b-f33112f3acb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4480362" name="10f39b4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322859" name="10f39b40-074e-11f1-965b-f33112f3acb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926505" name="d0db779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14745" name="d0db7790-072e-11f1-965b-f33112f3acb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7722803" name="c724c13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01447" name="c724c130-0732-11f1-965b-f33112f3ac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7065609" name="1cf9f38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67519" name="1cf9f380-0735-11f1-965b-f33112f3acb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8590736" name="47759fd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510039" name="47759fd0-0738-11f1-965b-f33112f3acb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843310" name="6eb1755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126498" name="6eb17550-0739-11f1-965b-f33112f3acb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Allgemein, Küche, WC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1122256" name="53dbd61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607363" name="53dbd610-0745-11f1-965b-f33112f3acb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Allgemein, Küche, WC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2173045" name="aceae13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068870" name="aceae130-0748-11f1-965b-f33112f3a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6557674" name="e3d62bb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994687" name="e3d62bb0-072e-11f1-965b-f33112f3ac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235155" name="ea278e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1169" name="ea278ea0-0738-11f1-965b-f33112f3ac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10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9299879" name="3645af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924702" name="3645afb0-072f-11f1-965b-f33112f3acb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8968713" name="2690857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258758" name="26908570-0736-11f1-965b-f33112f3acb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14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920349" name="89d1cda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853" name="89d1cda0-0737-11f1-965b-f33112f3acb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0347126" name="2eba247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824751" name="2eba2470-0738-11f1-965b-f33112f3acb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0994645" name="2adc74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934638" name="2adc7410-0743-11f1-965b-f33112f3acb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16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1484166" name="4a47d1a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741766" name="4a47d1a0-0743-11f1-965b-f33112f3acb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740878" name="479af9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121765" name="479af9c0-0746-11f1-965b-f33112f3acb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Allgemein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9376776" name="f36a924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02416" name="f36a9240-074d-11f1-965b-f33112f3acb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8749083" name="2a49c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427363" name="2a49cba0-0730-11f1-965b-f33112f3acb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10 oben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0996894" name="933e14e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562743" name="933e14e0-0730-11f1-965b-f33112f3acb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7469159" name="b4d943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864532" name="b4d94360-0733-11f1-965b-f33112f3acb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12 oben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1692365" name="c2f24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491890" name="c2f245a0-0733-11f1-965b-f33112f3acb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2049433" name="27606bb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082983" name="27606bb0-074e-11f1-965b-f33112f3acb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10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5265972" name="ef2833d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868563" name="ef2833d0-0730-11f1-965b-f33112f3acb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Treppenstufen 12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7739730" name="360aa5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542178" name="360aa5b0-0733-11f1-965b-f33112f3acb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4576858" name="51518c4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126317" name="51518c40-0746-11f1-965b-f33112f3acb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Allgemein, Küche, WC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341843" name="515f045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892511" name="515f0450-0747-11f1-965b-f33112f3acb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3811360" name="e224cc0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712415" name="e224cc00-074b-11f1-965b-f33112f3acb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6261244" name="35234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2246" name="35234b90-0736-11f1-965b-f33112f3ac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12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676693" name="913b0a3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044609" name="913b0a30-0736-11f1-965b-f33112f3acb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8189359" name="7ac027a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52264" name="7ac027a0-0744-11f1-965b-f33112f3acb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22504" name="d3d3def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72651" name="d3d3def0-074d-11f1-965b-f33112f3acb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7379411" name="cfde6930-074a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200982" name="cfde6930-074a-11f1-965b-f33112f3acb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in jeder Küche</w:t>
            </w:r>
          </w:p>
          <w:p>
            <w:pPr>
              <w:spacing w:before="0" w:after="0" w:line="240" w:lineRule="auto"/>
            </w:pPr>
            <w:r>
              <w:t>2* per Haus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4441912" name="3fe7d100-074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42749" name="3fe7d100-0749-11f1-965b-f33112f3acb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7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</w:t>
          </w:r>
        </w:p>
        <w:p>
          <w:pPr>
            <w:spacing w:before="0" w:after="0"/>
          </w:pPr>
          <w:r>
            <w:t>679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footer.xml" Type="http://schemas.openxmlformats.org/officeDocument/2006/relationships/footer" Id="rId7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